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2890" w14:textId="60589942" w:rsidR="0027172F" w:rsidRPr="0091202D" w:rsidRDefault="00B247A0" w:rsidP="00E31074">
      <w:pPr>
        <w:pStyle w:val="Titre1"/>
        <w:jc w:val="center"/>
      </w:pPr>
      <w:r w:rsidRPr="0091202D">
        <w:t>TRAME OBLIGATOIRE DU BILAN FINAL INDIVIDUEL POST-MOBILITÉ</w:t>
      </w:r>
    </w:p>
    <w:p w14:paraId="649071F5" w14:textId="77777777" w:rsidR="00E31074" w:rsidRPr="0091202D" w:rsidRDefault="00E31074"/>
    <w:p w14:paraId="06EEA404" w14:textId="77777777" w:rsidR="00E31074" w:rsidRPr="0091202D" w:rsidRDefault="00B247A0" w:rsidP="00E31074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91202D">
        <w:rPr>
          <w:b/>
          <w:bCs/>
          <w:u w:val="single"/>
        </w:rPr>
        <w:t>Identification du participant</w:t>
      </w:r>
    </w:p>
    <w:p w14:paraId="7BF73C7A" w14:textId="11E3F8A7" w:rsidR="00D736B7" w:rsidRDefault="00B247A0" w:rsidP="00E31074">
      <w:r w:rsidRPr="00B55012">
        <w:rPr>
          <w:b/>
          <w:bCs/>
        </w:rPr>
        <w:t>Nom / Prénom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Programme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EFP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EDA</w:t>
      </w:r>
      <w:r w:rsidRPr="0091202D">
        <w:br/>
      </w:r>
      <w:r w:rsidRPr="00B55012">
        <w:rPr>
          <w:b/>
          <w:bCs/>
        </w:rPr>
        <w:t>Public inclusion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91202D">
        <w:br/>
      </w:r>
      <w:r w:rsidRPr="00B55012">
        <w:rPr>
          <w:b/>
          <w:bCs/>
        </w:rPr>
        <w:t>Pays de mobilit</w:t>
      </w:r>
      <w:r w:rsidRPr="00B55012">
        <w:rPr>
          <w:rFonts w:ascii="Cambria" w:hAnsi="Cambria" w:cs="Cambria"/>
          <w:b/>
          <w:bCs/>
        </w:rPr>
        <w:t>é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Ville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Entreprise d’accueil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Secteur d’activité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Dates de mobilité</w:t>
      </w:r>
      <w:r w:rsidRPr="0091202D">
        <w:t xml:space="preserve"> :</w:t>
      </w:r>
      <w:r w:rsidRPr="0091202D">
        <w:br/>
      </w:r>
    </w:p>
    <w:p w14:paraId="7C01FBEC" w14:textId="3673251C" w:rsidR="00D736B7" w:rsidRDefault="00B247A0" w:rsidP="00D736B7">
      <w:pPr>
        <w:spacing w:after="0" w:line="240" w:lineRule="auto"/>
      </w:pPr>
      <w:r w:rsidRPr="00B55012">
        <w:rPr>
          <w:b/>
          <w:bCs/>
        </w:rPr>
        <w:t>Date de l’entretien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Format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Pr</w:t>
      </w:r>
      <w:r w:rsidRPr="0091202D">
        <w:rPr>
          <w:rFonts w:ascii="Cambria" w:hAnsi="Cambria" w:cs="Cambria"/>
        </w:rPr>
        <w:t>é</w:t>
      </w:r>
      <w:r w:rsidRPr="0091202D">
        <w:t xml:space="preserve">sentiel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Distanciel</w:t>
      </w:r>
      <w:r w:rsidRPr="0091202D">
        <w:br/>
      </w:r>
      <w:r w:rsidR="00D736B7" w:rsidRPr="00F70457">
        <w:rPr>
          <w:b/>
          <w:bCs/>
        </w:rPr>
        <w:t>Nom de la structure réalisant l’entretien</w:t>
      </w:r>
      <w:r w:rsidR="00D736B7">
        <w:t> :</w:t>
      </w:r>
    </w:p>
    <w:p w14:paraId="3F63C795" w14:textId="2F273A00" w:rsidR="00D736B7" w:rsidRDefault="00D736B7" w:rsidP="00D736B7">
      <w:pPr>
        <w:spacing w:after="0" w:line="240" w:lineRule="auto"/>
      </w:pPr>
      <w:r w:rsidRPr="00F70457">
        <w:rPr>
          <w:b/>
          <w:bCs/>
        </w:rPr>
        <w:t>Nom et fonction du rédacteur</w:t>
      </w:r>
      <w:r w:rsidRPr="0091202D">
        <w:t xml:space="preserve"> :</w:t>
      </w:r>
      <w:r w:rsidRPr="0091202D">
        <w:br/>
      </w:r>
    </w:p>
    <w:p w14:paraId="28EA678A" w14:textId="77777777" w:rsidR="0091202D" w:rsidRPr="0091202D" w:rsidRDefault="00B247A0" w:rsidP="00E31074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91202D">
        <w:rPr>
          <w:b/>
          <w:bCs/>
          <w:u w:val="single"/>
        </w:rPr>
        <w:t>Rappel des objectifs de la mobilité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390"/>
        <w:gridCol w:w="4390"/>
      </w:tblGrid>
      <w:tr w:rsidR="00B22054" w14:paraId="39665E0B" w14:textId="77777777" w:rsidTr="00B22054">
        <w:tc>
          <w:tcPr>
            <w:tcW w:w="4390" w:type="dxa"/>
            <w:vAlign w:val="center"/>
          </w:tcPr>
          <w:p w14:paraId="391DFC81" w14:textId="0005F207" w:rsidR="00B22054" w:rsidRPr="00B22054" w:rsidRDefault="00B22054" w:rsidP="00B22054">
            <w:pPr>
              <w:jc w:val="center"/>
              <w:rPr>
                <w:b/>
                <w:bCs/>
              </w:rPr>
            </w:pPr>
            <w:r w:rsidRPr="00B22054">
              <w:rPr>
                <w:b/>
                <w:bCs/>
              </w:rPr>
              <w:t>Objectifs pédagogiques / compétences visées</w:t>
            </w:r>
          </w:p>
        </w:tc>
        <w:tc>
          <w:tcPr>
            <w:tcW w:w="4390" w:type="dxa"/>
            <w:vAlign w:val="center"/>
          </w:tcPr>
          <w:p w14:paraId="4E6CA798" w14:textId="4D009C87" w:rsidR="00B22054" w:rsidRPr="00B22054" w:rsidRDefault="00B22054" w:rsidP="00B22054">
            <w:pPr>
              <w:jc w:val="center"/>
              <w:rPr>
                <w:b/>
                <w:bCs/>
              </w:rPr>
            </w:pPr>
            <w:r w:rsidRPr="00B22054">
              <w:rPr>
                <w:b/>
                <w:bCs/>
              </w:rPr>
              <w:t>Objectifs professionnels initiaux</w:t>
            </w:r>
          </w:p>
        </w:tc>
      </w:tr>
      <w:tr w:rsidR="00B22054" w14:paraId="5C80A08E" w14:textId="77777777" w:rsidTr="00B22054">
        <w:tc>
          <w:tcPr>
            <w:tcW w:w="4390" w:type="dxa"/>
          </w:tcPr>
          <w:p w14:paraId="6E54A556" w14:textId="77777777" w:rsidR="00B22054" w:rsidRDefault="00B22054" w:rsidP="0091202D"/>
          <w:p w14:paraId="6C840CD1" w14:textId="2FDA57AF" w:rsidR="004E4C15" w:rsidRPr="004E4C15" w:rsidRDefault="00B22054" w:rsidP="004E4C15">
            <w:pPr>
              <w:rPr>
                <w:i/>
                <w:iCs/>
              </w:rPr>
            </w:pPr>
            <w:r w:rsidRPr="004E4C15">
              <w:rPr>
                <w:i/>
                <w:iCs/>
              </w:rPr>
              <w:t xml:space="preserve">Exemples : </w:t>
            </w:r>
            <w:r w:rsidR="004E4C15" w:rsidRPr="004E4C15">
              <w:rPr>
                <w:i/>
                <w:iCs/>
              </w:rPr>
              <w:t>compétences techniques liées au stage ; amélioration linguistique ; compétences interculturelles ; soft skills</w:t>
            </w:r>
            <w:r w:rsidR="00941DCE">
              <w:rPr>
                <w:i/>
                <w:iCs/>
              </w:rPr>
              <w:t>, etc.</w:t>
            </w:r>
            <w:r w:rsidR="004E4C15" w:rsidRPr="004E4C15">
              <w:rPr>
                <w:i/>
                <w:iCs/>
              </w:rPr>
              <w:t xml:space="preserve"> </w:t>
            </w:r>
          </w:p>
          <w:p w14:paraId="7FC0E1BC" w14:textId="20EC9421" w:rsidR="00B22054" w:rsidRDefault="00B22054" w:rsidP="0091202D"/>
          <w:p w14:paraId="264DA627" w14:textId="77777777" w:rsidR="00B22054" w:rsidRDefault="00B22054" w:rsidP="0091202D"/>
          <w:p w14:paraId="7439E764" w14:textId="77777777" w:rsidR="00B22054" w:rsidRDefault="00B22054" w:rsidP="0091202D"/>
          <w:p w14:paraId="75F17B5C" w14:textId="77777777" w:rsidR="00B22054" w:rsidRDefault="00B22054" w:rsidP="0091202D"/>
          <w:p w14:paraId="13977577" w14:textId="77777777" w:rsidR="00B22054" w:rsidRDefault="00B22054" w:rsidP="0091202D"/>
          <w:p w14:paraId="7A766509" w14:textId="77777777" w:rsidR="00B22054" w:rsidRDefault="00B22054" w:rsidP="0091202D"/>
          <w:p w14:paraId="7BCC6D38" w14:textId="77777777" w:rsidR="00B22054" w:rsidRDefault="00B22054" w:rsidP="0091202D"/>
          <w:p w14:paraId="11C2554C" w14:textId="77777777" w:rsidR="00B22054" w:rsidRDefault="00B22054" w:rsidP="0091202D"/>
          <w:p w14:paraId="27328E16" w14:textId="77777777" w:rsidR="00B22054" w:rsidRDefault="00B22054" w:rsidP="0091202D"/>
        </w:tc>
        <w:tc>
          <w:tcPr>
            <w:tcW w:w="4390" w:type="dxa"/>
          </w:tcPr>
          <w:p w14:paraId="7AC16EFA" w14:textId="77777777" w:rsidR="004E4C15" w:rsidRDefault="004E4C15" w:rsidP="004E4C15">
            <w:pPr>
              <w:rPr>
                <w:i/>
                <w:iCs/>
              </w:rPr>
            </w:pPr>
          </w:p>
          <w:p w14:paraId="1B6DB8FB" w14:textId="28B70E9B" w:rsidR="00941DCE" w:rsidRPr="00941DCE" w:rsidRDefault="004E4C15" w:rsidP="00941DCE">
            <w:pPr>
              <w:rPr>
                <w:i/>
                <w:iCs/>
              </w:rPr>
            </w:pPr>
            <w:r w:rsidRPr="004E4C15">
              <w:rPr>
                <w:i/>
                <w:iCs/>
              </w:rPr>
              <w:t xml:space="preserve">Exemples : </w:t>
            </w:r>
            <w:r w:rsidR="00941DCE">
              <w:rPr>
                <w:i/>
                <w:iCs/>
              </w:rPr>
              <w:t>v</w:t>
            </w:r>
            <w:r w:rsidR="00941DCE" w:rsidRPr="00941DCE">
              <w:rPr>
                <w:i/>
                <w:iCs/>
              </w:rPr>
              <w:t>alider un projet professionnel</w:t>
            </w:r>
            <w:r w:rsidR="00941DCE">
              <w:rPr>
                <w:i/>
                <w:iCs/>
              </w:rPr>
              <w:t> ; d</w:t>
            </w:r>
            <w:r w:rsidR="00941DCE" w:rsidRPr="00941DCE">
              <w:rPr>
                <w:i/>
                <w:iCs/>
              </w:rPr>
              <w:t>écouvrir un métier / secteur</w:t>
            </w:r>
            <w:r w:rsidR="00941DCE">
              <w:rPr>
                <w:i/>
                <w:iCs/>
              </w:rPr>
              <w:t> ; a</w:t>
            </w:r>
            <w:r w:rsidR="00941DCE" w:rsidRPr="00941DCE">
              <w:rPr>
                <w:i/>
                <w:iCs/>
              </w:rPr>
              <w:t>cquérir une première expérience à l’étranger</w:t>
            </w:r>
            <w:r w:rsidR="00941DCE">
              <w:rPr>
                <w:i/>
                <w:iCs/>
              </w:rPr>
              <w:t> ; s</w:t>
            </w:r>
            <w:r w:rsidR="00941DCE" w:rsidRPr="00941DCE">
              <w:rPr>
                <w:i/>
                <w:iCs/>
              </w:rPr>
              <w:t>e positionner sur un métier</w:t>
            </w:r>
            <w:r w:rsidR="00941DCE">
              <w:rPr>
                <w:i/>
                <w:iCs/>
              </w:rPr>
              <w:t xml:space="preserve"> précis ; s</w:t>
            </w:r>
            <w:r w:rsidR="00941DCE" w:rsidRPr="00941DCE">
              <w:rPr>
                <w:i/>
                <w:iCs/>
              </w:rPr>
              <w:t>e remobiliser (EDA)</w:t>
            </w:r>
            <w:r w:rsidR="00941DCE">
              <w:rPr>
                <w:i/>
                <w:iCs/>
              </w:rPr>
              <w:t xml:space="preserve">, etc. </w:t>
            </w:r>
          </w:p>
          <w:p w14:paraId="59819D69" w14:textId="5B5E40B6" w:rsidR="00B22054" w:rsidRDefault="00B22054" w:rsidP="004E4C15"/>
        </w:tc>
      </w:tr>
    </w:tbl>
    <w:p w14:paraId="17A56458" w14:textId="77777777" w:rsidR="00B22054" w:rsidRPr="0091202D" w:rsidRDefault="00B22054" w:rsidP="0091202D"/>
    <w:p w14:paraId="6EF40B66" w14:textId="77777777" w:rsidR="00E34176" w:rsidRPr="00E34176" w:rsidRDefault="00B247A0" w:rsidP="00E34176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E34176">
        <w:rPr>
          <w:b/>
          <w:bCs/>
          <w:u w:val="single"/>
        </w:rPr>
        <w:t>Atteinte des objectifs de la mobilité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2703"/>
        <w:gridCol w:w="1309"/>
        <w:gridCol w:w="1615"/>
        <w:gridCol w:w="975"/>
        <w:gridCol w:w="2216"/>
      </w:tblGrid>
      <w:tr w:rsidR="0073729F" w14:paraId="1F28A399" w14:textId="77777777" w:rsidTr="00484FD2">
        <w:tc>
          <w:tcPr>
            <w:tcW w:w="2703" w:type="dxa"/>
            <w:vAlign w:val="center"/>
          </w:tcPr>
          <w:p w14:paraId="45575D83" w14:textId="4AC9E03A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Domaine</w:t>
            </w:r>
          </w:p>
        </w:tc>
        <w:tc>
          <w:tcPr>
            <w:tcW w:w="1309" w:type="dxa"/>
            <w:vAlign w:val="center"/>
          </w:tcPr>
          <w:p w14:paraId="43AB4986" w14:textId="66D5B1AC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Non-atteint</w:t>
            </w:r>
          </w:p>
        </w:tc>
        <w:tc>
          <w:tcPr>
            <w:tcW w:w="1615" w:type="dxa"/>
            <w:vAlign w:val="center"/>
          </w:tcPr>
          <w:p w14:paraId="1D3078D7" w14:textId="7705A2DC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Partiellement atteint</w:t>
            </w:r>
          </w:p>
        </w:tc>
        <w:tc>
          <w:tcPr>
            <w:tcW w:w="975" w:type="dxa"/>
            <w:vAlign w:val="center"/>
          </w:tcPr>
          <w:p w14:paraId="67989DCE" w14:textId="7960EEEA" w:rsidR="0073729F" w:rsidRPr="00CE24DF" w:rsidRDefault="00C213F1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Atteint</w:t>
            </w:r>
          </w:p>
        </w:tc>
        <w:tc>
          <w:tcPr>
            <w:tcW w:w="2216" w:type="dxa"/>
            <w:vAlign w:val="center"/>
          </w:tcPr>
          <w:p w14:paraId="64EACF89" w14:textId="54BA7EA4" w:rsidR="0073729F" w:rsidRPr="00CE24DF" w:rsidRDefault="00C213F1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Commentaire</w:t>
            </w:r>
            <w:r w:rsidR="00B02067" w:rsidRPr="00CE24DF">
              <w:rPr>
                <w:b/>
                <w:bCs/>
              </w:rPr>
              <w:t>s</w:t>
            </w:r>
          </w:p>
        </w:tc>
      </w:tr>
      <w:tr w:rsidR="00484FD2" w14:paraId="6016BA93" w14:textId="77777777" w:rsidTr="00484FD2">
        <w:tc>
          <w:tcPr>
            <w:tcW w:w="2703" w:type="dxa"/>
          </w:tcPr>
          <w:p w14:paraId="7518DC7A" w14:textId="694E4B91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Objectifs profession</w:t>
            </w:r>
            <w:r w:rsidR="009203C1">
              <w:rPr>
                <w:b/>
                <w:bCs/>
              </w:rPr>
              <w:t>n</w:t>
            </w:r>
            <w:r w:rsidRPr="00CE24DF">
              <w:rPr>
                <w:b/>
                <w:bCs/>
              </w:rPr>
              <w:t>els</w:t>
            </w:r>
          </w:p>
        </w:tc>
        <w:sdt>
          <w:sdtPr>
            <w:id w:val="2070144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55CF217D" w14:textId="5992BED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85157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0644AB47" w14:textId="034B06B3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24363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136B87BB" w14:textId="5A2C02BB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27570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1F42C89C" w14:textId="32123ED2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75F484B6" w14:textId="77777777" w:rsidTr="00484FD2">
        <w:tc>
          <w:tcPr>
            <w:tcW w:w="2703" w:type="dxa"/>
          </w:tcPr>
          <w:p w14:paraId="63007231" w14:textId="4C90E3AF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Objectifs pédagogiques</w:t>
            </w:r>
          </w:p>
        </w:tc>
        <w:sdt>
          <w:sdtPr>
            <w:id w:val="-1335750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2329A502" w14:textId="493A464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51130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0FAC0416" w14:textId="619CA304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5290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552588F9" w14:textId="2A435DD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9853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1C048F27" w14:textId="2A01A75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17841A3E" w14:textId="77777777" w:rsidTr="00484FD2">
        <w:tc>
          <w:tcPr>
            <w:tcW w:w="2703" w:type="dxa"/>
          </w:tcPr>
          <w:p w14:paraId="40942723" w14:textId="202BC0F6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Autonomie</w:t>
            </w:r>
          </w:p>
        </w:tc>
        <w:sdt>
          <w:sdtPr>
            <w:id w:val="-289517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0EAE4EA6" w14:textId="08E5FAFE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29423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500BDD1E" w14:textId="7F9F2A6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85824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722EA52E" w14:textId="375301E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17200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0283DB63" w14:textId="334D6C6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071E8546" w14:textId="77777777" w:rsidTr="00484FD2">
        <w:tc>
          <w:tcPr>
            <w:tcW w:w="2703" w:type="dxa"/>
          </w:tcPr>
          <w:p w14:paraId="41EF759F" w14:textId="0AB572B3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lastRenderedPageBreak/>
              <w:t>Adaptation</w:t>
            </w:r>
          </w:p>
        </w:tc>
        <w:sdt>
          <w:sdtPr>
            <w:id w:val="1562436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1A802EFA" w14:textId="36FD104A" w:rsidR="00484FD2" w:rsidRDefault="005A48D0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71750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4296FAF8" w14:textId="36A57A14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0742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3526E73E" w14:textId="4673A658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19394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308205A0" w14:textId="742A158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A48D0" w14:paraId="2934E3B0" w14:textId="77777777" w:rsidTr="00484FD2">
        <w:tc>
          <w:tcPr>
            <w:tcW w:w="2703" w:type="dxa"/>
          </w:tcPr>
          <w:p w14:paraId="58D55816" w14:textId="28B8E337" w:rsidR="005A48D0" w:rsidRPr="00CE24DF" w:rsidRDefault="005A48D0" w:rsidP="005A48D0">
            <w:pPr>
              <w:rPr>
                <w:b/>
                <w:bCs/>
              </w:rPr>
            </w:pPr>
            <w:r>
              <w:rPr>
                <w:b/>
                <w:bCs/>
              </w:rPr>
              <w:t>Confiance en soi</w:t>
            </w:r>
          </w:p>
        </w:tc>
        <w:sdt>
          <w:sdtPr>
            <w:id w:val="437179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09" w:type="dxa"/>
                <w:vAlign w:val="center"/>
              </w:tcPr>
              <w:p w14:paraId="0BA130F1" w14:textId="71AEAE5E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64239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15" w:type="dxa"/>
                <w:vAlign w:val="center"/>
              </w:tcPr>
              <w:p w14:paraId="41DF4513" w14:textId="0713AECE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80073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75" w:type="dxa"/>
                <w:vAlign w:val="center"/>
              </w:tcPr>
              <w:p w14:paraId="2D69B43C" w14:textId="1925D128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7421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16" w:type="dxa"/>
                <w:vAlign w:val="center"/>
              </w:tcPr>
              <w:p w14:paraId="4B341C77" w14:textId="5AD5A779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358C619" w14:textId="77777777" w:rsidR="0073729F" w:rsidRDefault="0073729F" w:rsidP="00E34176"/>
    <w:p w14:paraId="530E30DB" w14:textId="627533AD" w:rsidR="00E34176" w:rsidRDefault="00B247A0" w:rsidP="00E34176">
      <w:pPr>
        <w:pStyle w:val="Paragraphedeliste"/>
        <w:numPr>
          <w:ilvl w:val="0"/>
          <w:numId w:val="10"/>
        </w:numPr>
      </w:pPr>
      <w:r w:rsidRPr="00E34176">
        <w:rPr>
          <w:b/>
          <w:bCs/>
          <w:u w:val="single"/>
        </w:rPr>
        <w:t>Compétences acquises ou renforcées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F51B9" w14:paraId="726F13D4" w14:textId="77777777" w:rsidTr="001F51B9">
        <w:trPr>
          <w:trHeight w:val="2341"/>
        </w:trPr>
        <w:tc>
          <w:tcPr>
            <w:tcW w:w="8856" w:type="dxa"/>
          </w:tcPr>
          <w:p w14:paraId="57A1037E" w14:textId="77777777" w:rsidR="001F51B9" w:rsidRDefault="001F51B9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 professionnelles</w:t>
            </w:r>
            <w:r w:rsidRPr="0091202D">
              <w:t xml:space="preserve"> :</w:t>
            </w:r>
            <w:r>
              <w:t xml:space="preserve"> </w:t>
            </w:r>
          </w:p>
          <w:p w14:paraId="78CD2E1D" w14:textId="40B69D3A" w:rsidR="001F51B9" w:rsidRPr="001F51B9" w:rsidRDefault="001F51B9" w:rsidP="0091625B">
            <w:pPr>
              <w:spacing w:after="160" w:line="259" w:lineRule="auto"/>
              <w:rPr>
                <w:i/>
                <w:iCs/>
              </w:rPr>
            </w:pPr>
            <w:r w:rsidRPr="001F51B9">
              <w:rPr>
                <w:i/>
                <w:iCs/>
              </w:rPr>
              <w:t>(</w:t>
            </w:r>
            <w:r w:rsidR="00C62691" w:rsidRPr="001F51B9">
              <w:rPr>
                <w:i/>
                <w:iCs/>
              </w:rPr>
              <w:t>Description</w:t>
            </w:r>
            <w:r w:rsidRPr="001F51B9">
              <w:rPr>
                <w:i/>
                <w:iCs/>
              </w:rPr>
              <w:t xml:space="preserve"> qualitative + exemples concrets)</w:t>
            </w:r>
            <w:r w:rsidRPr="001F51B9">
              <w:rPr>
                <w:i/>
                <w:iCs/>
              </w:rPr>
              <w:br/>
            </w:r>
          </w:p>
        </w:tc>
      </w:tr>
    </w:tbl>
    <w:p w14:paraId="7E02014A" w14:textId="12243E35" w:rsidR="001F51B9" w:rsidRDefault="001F51B9" w:rsidP="001F51B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F51B9" w14:paraId="5CC495E9" w14:textId="77777777" w:rsidTr="00AC0C30">
        <w:trPr>
          <w:trHeight w:val="1650"/>
        </w:trPr>
        <w:tc>
          <w:tcPr>
            <w:tcW w:w="8856" w:type="dxa"/>
          </w:tcPr>
          <w:p w14:paraId="2DF85CDC" w14:textId="2E9FE4D9" w:rsidR="001F51B9" w:rsidRDefault="001F51B9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linguistique</w:t>
            </w:r>
            <w:r w:rsidRPr="001F51B9">
              <w:rPr>
                <w:b/>
                <w:bCs/>
              </w:rPr>
              <w:t>s</w:t>
            </w:r>
            <w:r w:rsidRPr="0091202D">
              <w:t xml:space="preserve"> :</w:t>
            </w:r>
            <w:r>
              <w:t xml:space="preserve"> </w:t>
            </w:r>
          </w:p>
          <w:p w14:paraId="0D2E77EA" w14:textId="77777777" w:rsidR="00E00148" w:rsidRDefault="00AC0C30" w:rsidP="0091625B">
            <w:pPr>
              <w:spacing w:after="160" w:line="259" w:lineRule="auto"/>
            </w:pPr>
            <w:r w:rsidRPr="00EC7B0D">
              <w:t>Niveau avant mobilité :</w:t>
            </w:r>
            <w:r w:rsidRPr="00EC7B0D">
              <w:br/>
              <w:t>Niveau après mobilité :</w:t>
            </w:r>
          </w:p>
          <w:p w14:paraId="2C0F29D5" w14:textId="2ADD7717" w:rsidR="001F51B9" w:rsidRPr="00EC7B0D" w:rsidRDefault="00AC0C30" w:rsidP="0091625B">
            <w:pPr>
              <w:spacing w:after="160" w:line="259" w:lineRule="auto"/>
            </w:pPr>
            <w:r w:rsidRPr="00EC7B0D">
              <w:br/>
              <w:t xml:space="preserve">Progression perçue :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Faible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Mod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Importante</w:t>
            </w:r>
          </w:p>
        </w:tc>
      </w:tr>
    </w:tbl>
    <w:p w14:paraId="4F2FD121" w14:textId="77777777" w:rsidR="001D200B" w:rsidRDefault="001D200B" w:rsidP="00E3417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D200B" w14:paraId="29BB41E8" w14:textId="77777777" w:rsidTr="0091625B">
        <w:trPr>
          <w:trHeight w:val="2341"/>
        </w:trPr>
        <w:tc>
          <w:tcPr>
            <w:tcW w:w="8856" w:type="dxa"/>
          </w:tcPr>
          <w:p w14:paraId="263FD29C" w14:textId="4B062A4F" w:rsidR="001D200B" w:rsidRDefault="001D200B" w:rsidP="0091625B">
            <w:pPr>
              <w:spacing w:after="160" w:line="259" w:lineRule="auto"/>
            </w:pPr>
            <w:r>
              <w:br w:type="page"/>
            </w: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intercultur</w:t>
            </w:r>
            <w:r w:rsidRPr="001F51B9">
              <w:rPr>
                <w:b/>
                <w:bCs/>
              </w:rPr>
              <w:t>elles</w:t>
            </w:r>
            <w:r w:rsidRPr="0091202D">
              <w:t xml:space="preserve"> :</w:t>
            </w:r>
            <w:r>
              <w:t xml:space="preserve"> </w:t>
            </w:r>
          </w:p>
          <w:p w14:paraId="3D30913E" w14:textId="77777777" w:rsidR="00BF4081" w:rsidRDefault="00EC7B0D" w:rsidP="002445FD"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Capacité à s’adapter à de nouvelles normes sociales et professionnelles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Compr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hension des codes et usages du travail dans le pays d</w:t>
            </w:r>
            <w:r w:rsidRPr="00EC7B0D">
              <w:rPr>
                <w:rFonts w:ascii="Cambria" w:hAnsi="Cambria" w:cs="Cambria"/>
              </w:rPr>
              <w:t>’</w:t>
            </w:r>
            <w:r w:rsidRPr="00EC7B0D">
              <w:t>accueil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travailler avec des personnes de cultures diff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rentes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Ouverture culturelle et 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volution des repr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sentations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Gestion de situations nouvelles ou impr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vues en contexte interculturel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communiquer malgr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les diff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rences linguistiques ou culturelles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Autonomie dans un environnement non familier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s</w:t>
            </w:r>
            <w:r w:rsidRPr="00EC7B0D">
              <w:rPr>
                <w:rFonts w:ascii="Cambria" w:hAnsi="Cambria" w:cs="Cambria"/>
              </w:rPr>
              <w:t>’</w:t>
            </w:r>
            <w:r w:rsidRPr="00EC7B0D">
              <w:t>int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grer dans un collectif international</w:t>
            </w:r>
          </w:p>
          <w:p w14:paraId="1208B11D" w14:textId="77777777" w:rsidR="002445FD" w:rsidRDefault="00524CCF" w:rsidP="002445FD"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</w:t>
            </w:r>
            <w:r>
              <w:t>Autre (préciser) : ………………………</w:t>
            </w:r>
            <w:r w:rsidR="002445FD">
              <w:t>………………………………………………………………………</w:t>
            </w:r>
            <w:r w:rsidR="00BF4081" w:rsidRPr="00BF4081">
              <w:br/>
            </w:r>
          </w:p>
          <w:p w14:paraId="797F7513" w14:textId="43A0FCA2" w:rsidR="001D200B" w:rsidRPr="00EC7B0D" w:rsidRDefault="00E00148" w:rsidP="002445FD">
            <w:r w:rsidRPr="00EC7B0D">
              <w:t xml:space="preserve">Progression perçue :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Faible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Mod</w:t>
            </w:r>
            <w:r w:rsidR="00BF4081" w:rsidRPr="00BF4081">
              <w:rPr>
                <w:rFonts w:ascii="Cambria" w:hAnsi="Cambria" w:cs="Cambria"/>
              </w:rPr>
              <w:t>é</w:t>
            </w:r>
            <w:r w:rsidR="00BF4081" w:rsidRPr="00BF4081">
              <w:t>r</w:t>
            </w:r>
            <w:r w:rsidR="00BF4081" w:rsidRPr="00BF4081">
              <w:rPr>
                <w:rFonts w:ascii="Cambria" w:hAnsi="Cambria" w:cs="Cambria"/>
              </w:rPr>
              <w:t>é</w:t>
            </w:r>
            <w:r w:rsidR="00BF4081" w:rsidRPr="00BF4081">
              <w:t xml:space="preserve">e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Forte</w:t>
            </w:r>
          </w:p>
        </w:tc>
      </w:tr>
    </w:tbl>
    <w:p w14:paraId="249E8DEF" w14:textId="77777777" w:rsidR="00EC7B0D" w:rsidRDefault="00EC7B0D" w:rsidP="00E3417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C7B0D" w14:paraId="0D6191DE" w14:textId="77777777" w:rsidTr="0091625B">
        <w:trPr>
          <w:trHeight w:val="1650"/>
        </w:trPr>
        <w:tc>
          <w:tcPr>
            <w:tcW w:w="8856" w:type="dxa"/>
          </w:tcPr>
          <w:p w14:paraId="3438DE5D" w14:textId="7CD9A222" w:rsidR="00EC7B0D" w:rsidRDefault="00EC7B0D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transversale</w:t>
            </w:r>
            <w:r w:rsidRPr="001F51B9">
              <w:rPr>
                <w:b/>
                <w:bCs/>
              </w:rPr>
              <w:t>s</w:t>
            </w:r>
            <w:r w:rsidRPr="0091202D">
              <w:t xml:space="preserve"> </w:t>
            </w:r>
            <w:r>
              <w:t>(soft skills)</w:t>
            </w:r>
            <w:r w:rsidRPr="0091202D">
              <w:t>:</w:t>
            </w:r>
            <w:r>
              <w:t xml:space="preserve"> </w:t>
            </w:r>
          </w:p>
          <w:p w14:paraId="34A63F4C" w14:textId="77777777" w:rsidR="0038738A" w:rsidRDefault="0038738A" w:rsidP="0091625B">
            <w:pPr>
              <w:spacing w:after="160" w:line="259" w:lineRule="auto"/>
            </w:pP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Autonomie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Confiance en soi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Organisation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Communication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lastRenderedPageBreak/>
              <w:t>☐</w:t>
            </w:r>
            <w:r w:rsidRPr="0038738A">
              <w:t xml:space="preserve"> Travail en </w:t>
            </w:r>
            <w:r w:rsidRPr="0038738A">
              <w:rPr>
                <w:rFonts w:ascii="Cambria" w:hAnsi="Cambria" w:cs="Cambria"/>
              </w:rPr>
              <w:t>é</w:t>
            </w:r>
            <w:r w:rsidRPr="0038738A">
              <w:t>quipe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Ponctualit</w:t>
            </w:r>
            <w:r w:rsidRPr="0038738A">
              <w:rPr>
                <w:rFonts w:ascii="Cambria" w:hAnsi="Cambria" w:cs="Cambria"/>
              </w:rPr>
              <w:t>é</w:t>
            </w:r>
            <w:r w:rsidRPr="0038738A">
              <w:t xml:space="preserve"> / posture professionnelle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Motivation / remobilisation (EDA)</w:t>
            </w:r>
          </w:p>
          <w:p w14:paraId="04B7771F" w14:textId="57500A41" w:rsidR="00EC7B0D" w:rsidRPr="00EC7B0D" w:rsidRDefault="00EC7B0D" w:rsidP="0091625B">
            <w:pPr>
              <w:spacing w:after="160" w:line="259" w:lineRule="auto"/>
            </w:pPr>
            <w:r w:rsidRPr="00EC7B0D">
              <w:br/>
              <w:t xml:space="preserve">Progression perçue :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Faible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Mod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Importante</w:t>
            </w:r>
          </w:p>
        </w:tc>
      </w:tr>
    </w:tbl>
    <w:p w14:paraId="7EA4D3B5" w14:textId="77777777" w:rsidR="00EC7B0D" w:rsidRPr="00EC7B0D" w:rsidRDefault="00EC7B0D" w:rsidP="00EC7B0D">
      <w:pPr>
        <w:pStyle w:val="Paragraphedeliste"/>
      </w:pPr>
    </w:p>
    <w:p w14:paraId="68251B7E" w14:textId="46ECD57F" w:rsidR="0079695E" w:rsidRPr="00252E9A" w:rsidRDefault="00B247A0" w:rsidP="0079695E">
      <w:pPr>
        <w:pStyle w:val="Paragraphedeliste"/>
        <w:numPr>
          <w:ilvl w:val="0"/>
          <w:numId w:val="10"/>
        </w:numPr>
      </w:pPr>
      <w:r w:rsidRPr="00EC7B0D">
        <w:rPr>
          <w:b/>
          <w:bCs/>
          <w:u w:val="single"/>
        </w:rPr>
        <w:t>Conditions d’accueil et déroulement de la mobilité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9695E" w14:paraId="2A09B9D0" w14:textId="77777777" w:rsidTr="0091625B">
        <w:trPr>
          <w:trHeight w:val="1650"/>
        </w:trPr>
        <w:tc>
          <w:tcPr>
            <w:tcW w:w="8856" w:type="dxa"/>
          </w:tcPr>
          <w:p w14:paraId="729CAE93" w14:textId="366852E9" w:rsidR="0079695E" w:rsidRDefault="0079695E" w:rsidP="0091625B">
            <w:pPr>
              <w:spacing w:after="160" w:line="259" w:lineRule="auto"/>
            </w:pPr>
            <w:r>
              <w:rPr>
                <w:b/>
                <w:bCs/>
              </w:rPr>
              <w:t>Entreprise d’accueil</w:t>
            </w:r>
            <w:r w:rsidRPr="0091202D">
              <w:t xml:space="preserve"> :</w:t>
            </w:r>
            <w:r>
              <w:t xml:space="preserve"> </w:t>
            </w:r>
          </w:p>
          <w:p w14:paraId="37C2CE9D" w14:textId="77777777" w:rsidR="00252E9A" w:rsidRDefault="00252E9A" w:rsidP="0091625B">
            <w:pPr>
              <w:spacing w:after="160" w:line="259" w:lineRule="auto"/>
            </w:pPr>
            <w:r w:rsidRPr="00252E9A">
              <w:t xml:space="preserve">Qualité de l’encadrement :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Insuffisant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Correct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Bon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Tr</w:t>
            </w:r>
            <w:r w:rsidRPr="00252E9A">
              <w:rPr>
                <w:rFonts w:ascii="Cambria" w:hAnsi="Cambria" w:cs="Cambria"/>
              </w:rPr>
              <w:t>è</w:t>
            </w:r>
            <w:r w:rsidRPr="00252E9A">
              <w:t>s bon</w:t>
            </w:r>
            <w:r w:rsidRPr="00252E9A">
              <w:br/>
              <w:t>Ad</w:t>
            </w:r>
            <w:r w:rsidRPr="00252E9A">
              <w:rPr>
                <w:rFonts w:ascii="Cambria" w:hAnsi="Cambria" w:cs="Cambria"/>
              </w:rPr>
              <w:t>é</w:t>
            </w:r>
            <w:r w:rsidRPr="00252E9A">
              <w:t xml:space="preserve">quation missions / objectifs :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Faible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Moyenne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Bonne</w:t>
            </w:r>
          </w:p>
          <w:p w14:paraId="51556228" w14:textId="77777777" w:rsidR="0079695E" w:rsidRDefault="00252E9A" w:rsidP="0091625B">
            <w:pPr>
              <w:spacing w:after="160" w:line="259" w:lineRule="auto"/>
            </w:pPr>
            <w:r w:rsidRPr="00232AFE">
              <w:rPr>
                <w:b/>
                <w:bCs/>
              </w:rPr>
              <w:t>Commentaires</w:t>
            </w:r>
            <w:r w:rsidRPr="00252E9A">
              <w:t xml:space="preserve"> :</w:t>
            </w:r>
          </w:p>
          <w:p w14:paraId="41059112" w14:textId="77777777" w:rsidR="00252E9A" w:rsidRDefault="00252E9A" w:rsidP="0091625B">
            <w:pPr>
              <w:spacing w:after="160" w:line="259" w:lineRule="auto"/>
            </w:pPr>
          </w:p>
          <w:p w14:paraId="253CD6D0" w14:textId="477D3A05" w:rsidR="00252E9A" w:rsidRPr="00EC7B0D" w:rsidRDefault="00252E9A" w:rsidP="0091625B">
            <w:pPr>
              <w:spacing w:after="160" w:line="259" w:lineRule="auto"/>
            </w:pPr>
          </w:p>
        </w:tc>
      </w:tr>
    </w:tbl>
    <w:p w14:paraId="522A28A5" w14:textId="77777777" w:rsidR="0079695E" w:rsidRDefault="0079695E" w:rsidP="00252E9A">
      <w:pPr>
        <w:pStyle w:val="Paragraphedelist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52E9A" w14:paraId="7A5EB476" w14:textId="77777777" w:rsidTr="0091625B">
        <w:trPr>
          <w:trHeight w:val="1650"/>
        </w:trPr>
        <w:tc>
          <w:tcPr>
            <w:tcW w:w="8856" w:type="dxa"/>
          </w:tcPr>
          <w:p w14:paraId="6E370410" w14:textId="33324F33" w:rsidR="00252E9A" w:rsidRDefault="00252E9A" w:rsidP="0091625B">
            <w:pPr>
              <w:spacing w:after="160" w:line="259" w:lineRule="auto"/>
            </w:pPr>
            <w:r>
              <w:rPr>
                <w:b/>
                <w:bCs/>
              </w:rPr>
              <w:t>Hébergement</w:t>
            </w:r>
            <w:r w:rsidRPr="0091202D">
              <w:t xml:space="preserve"> :</w:t>
            </w:r>
            <w:r>
              <w:t xml:space="preserve"> </w:t>
            </w:r>
          </w:p>
          <w:p w14:paraId="6C8C7917" w14:textId="77777777" w:rsidR="00232AFE" w:rsidRPr="00232AFE" w:rsidRDefault="00232AFE" w:rsidP="00232AFE">
            <w:pPr>
              <w:spacing w:after="160" w:line="259" w:lineRule="auto"/>
            </w:pPr>
            <w:r w:rsidRPr="00232AFE">
              <w:rPr>
                <w:b/>
                <w:bCs/>
              </w:rPr>
              <w:t>Appréciation globale :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Tr</w:t>
            </w:r>
            <w:r w:rsidRPr="00232AFE">
              <w:rPr>
                <w:rFonts w:ascii="Cambria" w:hAnsi="Cambria" w:cs="Cambria"/>
              </w:rPr>
              <w:t>è</w:t>
            </w:r>
            <w:r w:rsidRPr="00232AFE">
              <w:t xml:space="preserve">s satisfaisant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Satisfaisant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</w:t>
            </w:r>
            <w:r w:rsidRPr="00232AFE">
              <w:rPr>
                <w:rFonts w:ascii="Cambria" w:hAnsi="Cambria" w:cs="Cambria"/>
              </w:rPr>
              <w:t>À</w:t>
            </w:r>
            <w:r w:rsidRPr="00232AFE">
              <w:t xml:space="preserve"> am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 xml:space="preserve">liorer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Insatisfaisant</w:t>
            </w:r>
          </w:p>
          <w:p w14:paraId="162F1B91" w14:textId="77777777" w:rsidR="00232AFE" w:rsidRPr="00232AFE" w:rsidRDefault="00232AFE" w:rsidP="00232AFE">
            <w:pPr>
              <w:spacing w:after="160" w:line="259" w:lineRule="auto"/>
            </w:pPr>
            <w:r w:rsidRPr="00232AFE">
              <w:rPr>
                <w:b/>
                <w:bCs/>
              </w:rPr>
              <w:t>Difficultés rencontrées :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Aucune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Probl</w:t>
            </w:r>
            <w:r w:rsidRPr="00232AFE">
              <w:rPr>
                <w:rFonts w:ascii="Cambria" w:hAnsi="Cambria" w:cs="Cambria"/>
              </w:rPr>
              <w:t>è</w:t>
            </w:r>
            <w:r w:rsidRPr="00232AFE">
              <w:t>me ponctuel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Intervention du prestataire n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>cessaire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Changement d</w:t>
            </w:r>
            <w:r w:rsidRPr="00232AFE">
              <w:rPr>
                <w:rFonts w:ascii="Cambria" w:hAnsi="Cambria" w:cs="Cambria"/>
              </w:rPr>
              <w:t>’</w:t>
            </w:r>
            <w:r w:rsidRPr="00232AFE">
              <w:t>h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>bergement</w:t>
            </w:r>
          </w:p>
          <w:p w14:paraId="5C45E4DC" w14:textId="77777777" w:rsidR="00252E9A" w:rsidRDefault="00252E9A" w:rsidP="0091625B">
            <w:pPr>
              <w:spacing w:after="160" w:line="259" w:lineRule="auto"/>
            </w:pPr>
            <w:r w:rsidRPr="00232AFE">
              <w:rPr>
                <w:b/>
                <w:bCs/>
              </w:rPr>
              <w:t>Commentaires</w:t>
            </w:r>
            <w:r w:rsidRPr="00252E9A">
              <w:t xml:space="preserve"> :</w:t>
            </w:r>
          </w:p>
          <w:p w14:paraId="0069A2B1" w14:textId="77777777" w:rsidR="00252E9A" w:rsidRDefault="00252E9A" w:rsidP="0091625B">
            <w:pPr>
              <w:spacing w:after="160" w:line="259" w:lineRule="auto"/>
            </w:pPr>
          </w:p>
          <w:p w14:paraId="6F9320D0" w14:textId="77777777" w:rsidR="00252E9A" w:rsidRPr="00EC7B0D" w:rsidRDefault="00252E9A" w:rsidP="0091625B">
            <w:pPr>
              <w:spacing w:after="160" w:line="259" w:lineRule="auto"/>
            </w:pPr>
          </w:p>
        </w:tc>
      </w:tr>
    </w:tbl>
    <w:p w14:paraId="59AB3FE9" w14:textId="77777777" w:rsidR="002F75FD" w:rsidRDefault="00B247A0" w:rsidP="00926B29">
      <w:pPr>
        <w:pStyle w:val="Paragraphedeliste"/>
        <w:spacing w:after="0" w:line="240" w:lineRule="auto"/>
      </w:pPr>
      <w:r w:rsidRPr="0091202D"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F75FD" w14:paraId="363B6787" w14:textId="77777777" w:rsidTr="0091625B">
        <w:trPr>
          <w:trHeight w:val="1650"/>
        </w:trPr>
        <w:tc>
          <w:tcPr>
            <w:tcW w:w="8856" w:type="dxa"/>
          </w:tcPr>
          <w:p w14:paraId="19BFA982" w14:textId="6B364DBC" w:rsidR="002F75FD" w:rsidRPr="00152008" w:rsidRDefault="002F75FD" w:rsidP="0091625B">
            <w:pPr>
              <w:spacing w:after="160" w:line="259" w:lineRule="auto"/>
              <w:rPr>
                <w:b/>
                <w:bCs/>
              </w:rPr>
            </w:pPr>
            <w:r w:rsidRPr="00152008">
              <w:rPr>
                <w:b/>
                <w:bCs/>
              </w:rPr>
              <w:t xml:space="preserve">Accompagnement par l’organisme intermédiaire : </w:t>
            </w:r>
          </w:p>
          <w:p w14:paraId="49A1DE05" w14:textId="28F11DC0" w:rsidR="00926B29" w:rsidRDefault="00152008" w:rsidP="0091625B">
            <w:pPr>
              <w:spacing w:after="160" w:line="259" w:lineRule="auto"/>
            </w:pPr>
            <w:r w:rsidRPr="00152008">
              <w:t xml:space="preserve">Fréquence du suivi :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Insuffisant</w:t>
            </w:r>
            <w:r w:rsidR="00926B29">
              <w:t>e</w:t>
            </w:r>
            <w:r w:rsidRPr="00152008">
              <w:t xml:space="preserve">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Adapt</w:t>
            </w:r>
            <w:r w:rsidRPr="00152008">
              <w:rPr>
                <w:rFonts w:ascii="Cambria" w:hAnsi="Cambria" w:cs="Cambria"/>
              </w:rPr>
              <w:t>é</w:t>
            </w:r>
            <w:r w:rsidR="00926B29">
              <w:rPr>
                <w:rFonts w:ascii="Cambria" w:hAnsi="Cambria" w:cs="Cambria"/>
              </w:rPr>
              <w:t>e</w:t>
            </w:r>
            <w:r w:rsidRPr="00152008">
              <w:t xml:space="preserve">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Soutenu</w:t>
            </w:r>
            <w:r w:rsidR="00926B29">
              <w:t>e</w:t>
            </w:r>
            <w:r w:rsidRPr="00152008">
              <w:br/>
              <w:t xml:space="preserve">Réactivité :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Insuffisante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Correcte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Bonne</w:t>
            </w:r>
          </w:p>
          <w:p w14:paraId="42A5A5E5" w14:textId="4F8F5AF9" w:rsidR="002F75FD" w:rsidRPr="00152008" w:rsidRDefault="00152008" w:rsidP="0091625B">
            <w:pPr>
              <w:spacing w:after="160" w:line="259" w:lineRule="auto"/>
            </w:pP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67DA2146" w14:textId="77777777" w:rsidR="002F75FD" w:rsidRPr="00EC7B0D" w:rsidRDefault="002F75FD" w:rsidP="0091625B">
            <w:pPr>
              <w:spacing w:after="160" w:line="259" w:lineRule="auto"/>
            </w:pPr>
          </w:p>
        </w:tc>
      </w:tr>
    </w:tbl>
    <w:p w14:paraId="18B84293" w14:textId="655B53E5" w:rsidR="00E34176" w:rsidRPr="006F655C" w:rsidRDefault="006F655C" w:rsidP="002445FD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6F655C">
        <w:rPr>
          <w:b/>
          <w:bCs/>
          <w:u w:val="single"/>
        </w:rPr>
        <w:lastRenderedPageBreak/>
        <w:t>I</w:t>
      </w:r>
      <w:r w:rsidR="00B247A0" w:rsidRPr="006F655C">
        <w:rPr>
          <w:b/>
          <w:bCs/>
          <w:u w:val="single"/>
        </w:rPr>
        <w:t>mpact de la mobilité sur le parcours du participant</w:t>
      </w:r>
    </w:p>
    <w:p w14:paraId="2F8151A8" w14:textId="77777777" w:rsidR="006F655C" w:rsidRDefault="006F655C" w:rsidP="006F655C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F655C" w14:paraId="7A4BF186" w14:textId="77777777" w:rsidTr="0091625B">
        <w:trPr>
          <w:trHeight w:val="1650"/>
        </w:trPr>
        <w:tc>
          <w:tcPr>
            <w:tcW w:w="8856" w:type="dxa"/>
          </w:tcPr>
          <w:p w14:paraId="0F266A48" w14:textId="3CB238F1" w:rsidR="006F655C" w:rsidRPr="00152008" w:rsidRDefault="006F655C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Clarification du projet profession</w:t>
            </w:r>
            <w:r w:rsidR="00C62691">
              <w:rPr>
                <w:b/>
                <w:bCs/>
              </w:rPr>
              <w:t>n</w:t>
            </w:r>
            <w:r>
              <w:rPr>
                <w:b/>
                <w:bCs/>
              </w:rPr>
              <w:t>el</w:t>
            </w:r>
            <w:r w:rsidRPr="00152008">
              <w:rPr>
                <w:b/>
                <w:bCs/>
              </w:rPr>
              <w:t xml:space="preserve"> : </w:t>
            </w:r>
          </w:p>
          <w:p w14:paraId="01F00F59" w14:textId="77777777" w:rsidR="003A449E" w:rsidRDefault="003A449E" w:rsidP="0091625B">
            <w:pPr>
              <w:spacing w:after="160" w:line="259" w:lineRule="auto"/>
            </w:pP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Aucun impact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Projet en cours de construction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Projet confirm</w:t>
            </w:r>
            <w:r w:rsidRPr="003A449E">
              <w:rPr>
                <w:rFonts w:ascii="Cambria" w:hAnsi="Cambria" w:cs="Cambria"/>
              </w:rPr>
              <w:t>é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R</w:t>
            </w:r>
            <w:r w:rsidRPr="003A449E">
              <w:rPr>
                <w:rFonts w:ascii="Cambria" w:hAnsi="Cambria" w:cs="Cambria"/>
              </w:rPr>
              <w:t>é</w:t>
            </w:r>
            <w:r w:rsidRPr="003A449E">
              <w:t>orientation</w:t>
            </w:r>
          </w:p>
          <w:p w14:paraId="49BD37F5" w14:textId="37E9084C" w:rsidR="006F655C" w:rsidRPr="00152008" w:rsidRDefault="006F655C" w:rsidP="0091625B">
            <w:pPr>
              <w:spacing w:after="160" w:line="259" w:lineRule="auto"/>
            </w:pP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7B189D00" w14:textId="77777777" w:rsidR="006F655C" w:rsidRPr="00EC7B0D" w:rsidRDefault="006F655C" w:rsidP="0091625B">
            <w:pPr>
              <w:spacing w:after="160" w:line="259" w:lineRule="auto"/>
            </w:pPr>
          </w:p>
        </w:tc>
      </w:tr>
    </w:tbl>
    <w:p w14:paraId="79B642BD" w14:textId="77777777" w:rsidR="003A449E" w:rsidRDefault="003A449E" w:rsidP="003A449E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A449E" w14:paraId="4678F920" w14:textId="77777777" w:rsidTr="0091625B">
        <w:trPr>
          <w:trHeight w:val="1650"/>
        </w:trPr>
        <w:tc>
          <w:tcPr>
            <w:tcW w:w="8856" w:type="dxa"/>
          </w:tcPr>
          <w:p w14:paraId="602B3FAC" w14:textId="00B75B71" w:rsidR="003A449E" w:rsidRPr="00152008" w:rsidRDefault="00B51CD4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B51CD4">
              <w:rPr>
                <w:b/>
                <w:bCs/>
              </w:rPr>
              <w:t>ppréciation de l’évolution du potentiel d’employabilité</w:t>
            </w:r>
            <w:r w:rsidR="00DD1E13">
              <w:rPr>
                <w:b/>
                <w:bCs/>
              </w:rPr>
              <w:t xml:space="preserve"> </w:t>
            </w:r>
            <w:r w:rsidR="003A449E" w:rsidRPr="00152008">
              <w:rPr>
                <w:b/>
                <w:bCs/>
              </w:rPr>
              <w:t xml:space="preserve">: </w:t>
            </w:r>
          </w:p>
          <w:p w14:paraId="79A19AD9" w14:textId="77777777" w:rsidR="00DD1E13" w:rsidRPr="00DD1E13" w:rsidRDefault="00DD1E13" w:rsidP="00DD1E13">
            <w:pPr>
              <w:spacing w:after="160" w:line="259" w:lineRule="auto"/>
            </w:pPr>
            <w:r w:rsidRPr="00DD1E13">
              <w:t>Sur la base de l’entretien et des éléments observés, le Titulaire apprécie l’évolution du potentiel d’employabilité du participant :</w:t>
            </w:r>
          </w:p>
          <w:p w14:paraId="29102282" w14:textId="7187075D" w:rsidR="003A449E" w:rsidRDefault="00DD1E13" w:rsidP="0091625B">
            <w:pPr>
              <w:spacing w:after="160" w:line="259" w:lineRule="auto"/>
            </w:pP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Pas d’évolution significative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limit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notable</w:t>
            </w:r>
            <w:r w:rsidRPr="00DD1E13">
              <w:br/>
            </w:r>
            <w:r w:rsidR="003A449E" w:rsidRPr="00152008">
              <w:br/>
            </w:r>
            <w:r w:rsidR="003A449E" w:rsidRPr="00926B29">
              <w:rPr>
                <w:b/>
                <w:bCs/>
              </w:rPr>
              <w:t xml:space="preserve">Commentaires </w:t>
            </w:r>
            <w:r w:rsidR="003A449E" w:rsidRPr="00152008">
              <w:t>:</w:t>
            </w:r>
          </w:p>
          <w:p w14:paraId="7B04C2F0" w14:textId="77777777" w:rsidR="00DD1E13" w:rsidRPr="00152008" w:rsidRDefault="00DD1E13" w:rsidP="0091625B">
            <w:pPr>
              <w:spacing w:after="160" w:line="259" w:lineRule="auto"/>
            </w:pPr>
          </w:p>
          <w:p w14:paraId="6B08AA45" w14:textId="77777777" w:rsidR="003A449E" w:rsidRPr="00EC7B0D" w:rsidRDefault="003A449E" w:rsidP="0091625B">
            <w:pPr>
              <w:spacing w:after="160" w:line="259" w:lineRule="auto"/>
            </w:pPr>
          </w:p>
        </w:tc>
      </w:tr>
    </w:tbl>
    <w:p w14:paraId="7C218FF8" w14:textId="77777777" w:rsidR="00FA3CB5" w:rsidRDefault="00FA3CB5" w:rsidP="00FA3CB5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A3CB5" w14:paraId="27254FBB" w14:textId="77777777" w:rsidTr="0091625B">
        <w:trPr>
          <w:trHeight w:val="1650"/>
        </w:trPr>
        <w:tc>
          <w:tcPr>
            <w:tcW w:w="8856" w:type="dxa"/>
          </w:tcPr>
          <w:p w14:paraId="2E9D2A69" w14:textId="2E670359" w:rsidR="00FA3CB5" w:rsidRPr="00152008" w:rsidRDefault="00FA3CB5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B51CD4">
              <w:rPr>
                <w:b/>
                <w:bCs/>
              </w:rPr>
              <w:t>ppréciation de l’évolution d</w:t>
            </w:r>
            <w:r w:rsidR="00F127BE">
              <w:rPr>
                <w:b/>
                <w:bCs/>
              </w:rPr>
              <w:t>e la dynamique de remobilisation</w:t>
            </w:r>
            <w:r>
              <w:rPr>
                <w:b/>
                <w:bCs/>
              </w:rPr>
              <w:t xml:space="preserve"> </w:t>
            </w:r>
            <w:r w:rsidRPr="00152008">
              <w:rPr>
                <w:b/>
                <w:bCs/>
              </w:rPr>
              <w:t xml:space="preserve">: </w:t>
            </w:r>
            <w:r w:rsidR="00324D41" w:rsidRPr="00324D41">
              <w:t>(Public inclusion)</w:t>
            </w:r>
          </w:p>
          <w:p w14:paraId="6BCBA3F8" w14:textId="77777777" w:rsidR="00F127BE" w:rsidRDefault="00F127BE" w:rsidP="0091625B">
            <w:pPr>
              <w:spacing w:after="160" w:line="259" w:lineRule="auto"/>
            </w:pPr>
            <w:r w:rsidRPr="00F127BE">
              <w:t>Sur la base de l’entretien et des éléments observés, le Titulaire apprécie l’évolution de la dynamique de remobilisation du participant à l’issue de la mobilité :</w:t>
            </w:r>
          </w:p>
          <w:p w14:paraId="27ADCC28" w14:textId="796D2905" w:rsidR="00FA3CB5" w:rsidRDefault="00FA3CB5" w:rsidP="0091625B">
            <w:pPr>
              <w:spacing w:after="160" w:line="259" w:lineRule="auto"/>
            </w:pP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Pas d’évolution significative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limit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notable</w:t>
            </w:r>
            <w:r w:rsidRPr="00DD1E13">
              <w:br/>
            </w: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517DD559" w14:textId="77777777" w:rsidR="00FA3CB5" w:rsidRPr="00152008" w:rsidRDefault="00FA3CB5" w:rsidP="0091625B">
            <w:pPr>
              <w:spacing w:after="160" w:line="259" w:lineRule="auto"/>
            </w:pPr>
          </w:p>
          <w:p w14:paraId="636EA7B9" w14:textId="77777777" w:rsidR="00FA3CB5" w:rsidRPr="00EC7B0D" w:rsidRDefault="00FA3CB5" w:rsidP="0091625B">
            <w:pPr>
              <w:spacing w:after="160" w:line="259" w:lineRule="auto"/>
            </w:pPr>
          </w:p>
        </w:tc>
      </w:tr>
    </w:tbl>
    <w:p w14:paraId="5D708582" w14:textId="77777777" w:rsidR="00FA3CB5" w:rsidRDefault="00FA3CB5" w:rsidP="00FA3CB5"/>
    <w:p w14:paraId="5B967832" w14:textId="77777777" w:rsidR="00925529" w:rsidRDefault="00925529" w:rsidP="00FA3CB5"/>
    <w:p w14:paraId="7DEF8B86" w14:textId="77777777" w:rsidR="00925529" w:rsidRPr="003A449E" w:rsidRDefault="00925529" w:rsidP="00FA3CB5"/>
    <w:p w14:paraId="353826F2" w14:textId="0DD1FD38" w:rsidR="00854738" w:rsidRDefault="00854738" w:rsidP="002445FD">
      <w:pPr>
        <w:pStyle w:val="Paragraphedeliste"/>
        <w:numPr>
          <w:ilvl w:val="0"/>
          <w:numId w:val="10"/>
        </w:numPr>
      </w:pPr>
      <w:r w:rsidRPr="00854738">
        <w:rPr>
          <w:b/>
          <w:bCs/>
          <w:u w:val="single"/>
        </w:rPr>
        <w:lastRenderedPageBreak/>
        <w:t>Valorisation des compétences</w:t>
      </w:r>
    </w:p>
    <w:p w14:paraId="1458E08B" w14:textId="77777777" w:rsidR="00925529" w:rsidRPr="00910973" w:rsidRDefault="00925529" w:rsidP="00925529">
      <w:pPr>
        <w:spacing w:before="100" w:beforeAutospacing="1" w:after="100" w:afterAutospacing="1" w:line="240" w:lineRule="auto"/>
        <w:rPr>
          <w:rFonts w:eastAsia="Times New Roman" w:cs="Times New Roman"/>
          <w:i/>
          <w:iCs/>
          <w:lang w:eastAsia="fr-FR"/>
        </w:rPr>
      </w:pPr>
      <w:r w:rsidRPr="00910973">
        <w:rPr>
          <w:rFonts w:eastAsia="Times New Roman" w:cs="Times New Roman"/>
          <w:i/>
          <w:iCs/>
          <w:lang w:eastAsia="fr-FR"/>
        </w:rPr>
        <w:t>Éléments identifiés pour enrichir le profil de compétences du participant :</w:t>
      </w:r>
    </w:p>
    <w:p w14:paraId="1579549C" w14:textId="6B4CB546" w:rsid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Compétences clés à valoriser </w:t>
      </w:r>
      <w:r w:rsidRPr="00925529">
        <w:rPr>
          <w:rFonts w:eastAsia="Times New Roman" w:cs="Times New Roman"/>
          <w:lang w:eastAsia="fr-FR"/>
        </w:rPr>
        <w:br/>
      </w:r>
      <w:r w:rsidRPr="00910973">
        <w:rPr>
          <w:rFonts w:eastAsia="Times New Roman" w:cs="Times New Roman"/>
          <w:i/>
          <w:iCs/>
          <w:lang w:eastAsia="fr-FR"/>
        </w:rPr>
        <w:t>(techniques, linguistiques, organisationnelles, relationnelles, etc.)</w:t>
      </w:r>
    </w:p>
    <w:p w14:paraId="30AADEAF" w14:textId="08A6AAD4" w:rsidR="00925529" w:rsidRPr="00925529" w:rsidRDefault="00925529" w:rsidP="00925529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lang w:eastAsia="fr-FR"/>
        </w:rPr>
        <w:t>…………………………………………………………</w:t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D87F55" w14:textId="77777777" w:rsidR="00910973" w:rsidRDefault="00910973" w:rsidP="00910973">
      <w:pPr>
        <w:spacing w:after="0" w:line="240" w:lineRule="auto"/>
        <w:rPr>
          <w:rFonts w:eastAsia="Times New Roman" w:cs="Times New Roman"/>
          <w:b/>
          <w:bCs/>
          <w:lang w:eastAsia="fr-FR"/>
        </w:rPr>
      </w:pPr>
    </w:p>
    <w:p w14:paraId="7BDC04F6" w14:textId="78D341ED" w:rsidR="00910973" w:rsidRP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Expérience professionnelle valorisable </w:t>
      </w:r>
      <w:r w:rsidRPr="00925529">
        <w:rPr>
          <w:rFonts w:eastAsia="Times New Roman" w:cs="Times New Roman"/>
          <w:lang w:eastAsia="fr-FR"/>
        </w:rPr>
        <w:br/>
      </w:r>
      <w:r w:rsidRPr="00910973">
        <w:rPr>
          <w:rFonts w:eastAsia="Times New Roman" w:cs="Times New Roman"/>
          <w:i/>
          <w:iCs/>
          <w:lang w:eastAsia="fr-FR"/>
        </w:rPr>
        <w:t>(missions réalisées, environnement de travail, responsabilités, outils utilisés, etc.)</w:t>
      </w:r>
      <w:r w:rsidRPr="00925529">
        <w:rPr>
          <w:rFonts w:eastAsia="Times New Roman" w:cs="Times New Roman"/>
          <w:lang w:eastAsia="fr-FR"/>
        </w:rPr>
        <w:br/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DF1A8B" w14:textId="77777777" w:rsidR="00910973" w:rsidRDefault="00910973" w:rsidP="00910973">
      <w:pPr>
        <w:spacing w:after="0" w:line="240" w:lineRule="auto"/>
        <w:rPr>
          <w:rFonts w:eastAsia="Times New Roman" w:cs="Times New Roman"/>
          <w:b/>
          <w:bCs/>
          <w:lang w:eastAsia="fr-FR"/>
        </w:rPr>
      </w:pPr>
    </w:p>
    <w:p w14:paraId="5482FD43" w14:textId="5B9518E8" w:rsidR="00910973" w:rsidRP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Atouts principaux développés </w:t>
      </w:r>
      <w:r w:rsidRPr="00925529">
        <w:rPr>
          <w:rFonts w:eastAsia="Times New Roman" w:cs="Times New Roman"/>
          <w:lang w:eastAsia="fr-FR"/>
        </w:rPr>
        <w:br/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01AC0" w14:textId="6E21E68F" w:rsidR="00E34176" w:rsidRDefault="00B247A0" w:rsidP="002445FD">
      <w:pPr>
        <w:pStyle w:val="Paragraphedeliste"/>
        <w:numPr>
          <w:ilvl w:val="0"/>
          <w:numId w:val="10"/>
        </w:numPr>
        <w:tabs>
          <w:tab w:val="left" w:pos="2869"/>
        </w:tabs>
        <w:spacing w:before="100" w:beforeAutospacing="1" w:after="100" w:afterAutospacing="1" w:line="240" w:lineRule="auto"/>
      </w:pPr>
      <w:r w:rsidRPr="003726C1">
        <w:rPr>
          <w:b/>
          <w:bCs/>
          <w:u w:val="single"/>
        </w:rPr>
        <w:t>Rapport du participant (Commission européenne)</w:t>
      </w:r>
    </w:p>
    <w:p w14:paraId="1F14EBF3" w14:textId="556595D1" w:rsidR="00302790" w:rsidRDefault="00302790" w:rsidP="00E34176">
      <w:r w:rsidRPr="0091202D">
        <w:t>Rapport compl</w:t>
      </w:r>
      <w:r w:rsidRPr="00E34176">
        <w:rPr>
          <w:rFonts w:ascii="Cambria" w:hAnsi="Cambria" w:cs="Cambria"/>
        </w:rPr>
        <w:t>é</w:t>
      </w:r>
      <w:r w:rsidRPr="0091202D">
        <w:t>t</w:t>
      </w:r>
      <w:r w:rsidRPr="00E34176">
        <w:rPr>
          <w:rFonts w:ascii="Cambria" w:hAnsi="Cambria" w:cs="Cambria"/>
        </w:rPr>
        <w:t>é</w:t>
      </w:r>
      <w:r w:rsidRPr="0091202D">
        <w:t xml:space="preserve"> </w:t>
      </w:r>
      <w:r>
        <w:t xml:space="preserve">en amont de </w:t>
      </w:r>
      <w:r w:rsidR="00C62691">
        <w:t>l’entretien</w:t>
      </w:r>
      <w:r w:rsidR="00C62691" w:rsidRPr="0091202D">
        <w:t xml:space="preserve"> :</w:t>
      </w:r>
      <w:r w:rsidRPr="0091202D">
        <w:t xml:space="preserve">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E34176">
        <w:rPr>
          <w:rFonts w:ascii="Segoe UI Symbol" w:hAnsi="Segoe UI Symbol" w:cs="Segoe UI Symbol"/>
        </w:rPr>
        <w:t xml:space="preserve"> ☐</w:t>
      </w:r>
      <w:r w:rsidRPr="0091202D">
        <w:t xml:space="preserve"> En cours</w:t>
      </w:r>
    </w:p>
    <w:p w14:paraId="150B5AF9" w14:textId="77777777" w:rsidR="00302790" w:rsidRDefault="00302790" w:rsidP="00302790">
      <w:pPr>
        <w:spacing w:after="0" w:line="240" w:lineRule="auto"/>
      </w:pPr>
      <w:r>
        <w:t>Si « non » à la question précédente, le r</w:t>
      </w:r>
      <w:r w:rsidR="00B247A0" w:rsidRPr="0091202D">
        <w:t xml:space="preserve">apport </w:t>
      </w:r>
      <w:r>
        <w:t xml:space="preserve">a t’il été </w:t>
      </w:r>
      <w:r w:rsidR="00B247A0" w:rsidRPr="0091202D">
        <w:t xml:space="preserve">amorcé pendant l’entretien : </w:t>
      </w:r>
    </w:p>
    <w:p w14:paraId="2B0B1A11" w14:textId="086E2C4D" w:rsidR="0027172F" w:rsidRPr="0091202D" w:rsidRDefault="00B247A0" w:rsidP="00302790">
      <w:pPr>
        <w:spacing w:after="0" w:line="240" w:lineRule="auto"/>
      </w:pPr>
      <w:r w:rsidRPr="00E34176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91202D">
        <w:br/>
      </w:r>
      <w:r w:rsidRPr="0091202D">
        <w:br/>
      </w:r>
    </w:p>
    <w:p w14:paraId="69476B16" w14:textId="58604343" w:rsidR="0027172F" w:rsidRDefault="0027172F"/>
    <w:sectPr w:rsidR="002717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A87DED"/>
    <w:multiLevelType w:val="hybridMultilevel"/>
    <w:tmpl w:val="F508DB0A"/>
    <w:lvl w:ilvl="0" w:tplc="D4B4AF6A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25B64"/>
    <w:multiLevelType w:val="hybridMultilevel"/>
    <w:tmpl w:val="DDDAB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B7A5F"/>
    <w:multiLevelType w:val="hybridMultilevel"/>
    <w:tmpl w:val="DE0AC9C2"/>
    <w:lvl w:ilvl="0" w:tplc="02B095D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DE2C6C"/>
    <w:multiLevelType w:val="hybridMultilevel"/>
    <w:tmpl w:val="DDDAB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B5F14"/>
    <w:multiLevelType w:val="hybridMultilevel"/>
    <w:tmpl w:val="DDDAB0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861829">
    <w:abstractNumId w:val="8"/>
  </w:num>
  <w:num w:numId="2" w16cid:durableId="591553787">
    <w:abstractNumId w:val="6"/>
  </w:num>
  <w:num w:numId="3" w16cid:durableId="372853792">
    <w:abstractNumId w:val="5"/>
  </w:num>
  <w:num w:numId="4" w16cid:durableId="385102640">
    <w:abstractNumId w:val="4"/>
  </w:num>
  <w:num w:numId="5" w16cid:durableId="571697720">
    <w:abstractNumId w:val="7"/>
  </w:num>
  <w:num w:numId="6" w16cid:durableId="1428423812">
    <w:abstractNumId w:val="3"/>
  </w:num>
  <w:num w:numId="7" w16cid:durableId="258954667">
    <w:abstractNumId w:val="2"/>
  </w:num>
  <w:num w:numId="8" w16cid:durableId="2054184422">
    <w:abstractNumId w:val="1"/>
  </w:num>
  <w:num w:numId="9" w16cid:durableId="1877040775">
    <w:abstractNumId w:val="0"/>
  </w:num>
  <w:num w:numId="10" w16cid:durableId="2005741083">
    <w:abstractNumId w:val="13"/>
  </w:num>
  <w:num w:numId="11" w16cid:durableId="1918319781">
    <w:abstractNumId w:val="12"/>
  </w:num>
  <w:num w:numId="12" w16cid:durableId="1731808053">
    <w:abstractNumId w:val="10"/>
  </w:num>
  <w:num w:numId="13" w16cid:durableId="145896640">
    <w:abstractNumId w:val="9"/>
  </w:num>
  <w:num w:numId="14" w16cid:durableId="248272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820"/>
    <w:rsid w:val="00034616"/>
    <w:rsid w:val="0006063C"/>
    <w:rsid w:val="0015074B"/>
    <w:rsid w:val="00152008"/>
    <w:rsid w:val="001D200B"/>
    <w:rsid w:val="001F51B9"/>
    <w:rsid w:val="00232AFE"/>
    <w:rsid w:val="002445FD"/>
    <w:rsid w:val="0025155C"/>
    <w:rsid w:val="00252E9A"/>
    <w:rsid w:val="0027172F"/>
    <w:rsid w:val="00276D0B"/>
    <w:rsid w:val="0027715C"/>
    <w:rsid w:val="0029639D"/>
    <w:rsid w:val="002F75FD"/>
    <w:rsid w:val="00302790"/>
    <w:rsid w:val="00324D41"/>
    <w:rsid w:val="00326F90"/>
    <w:rsid w:val="003726C1"/>
    <w:rsid w:val="00384B8E"/>
    <w:rsid w:val="0038738A"/>
    <w:rsid w:val="003A449E"/>
    <w:rsid w:val="00484FD2"/>
    <w:rsid w:val="004E4C15"/>
    <w:rsid w:val="00524CCF"/>
    <w:rsid w:val="00551028"/>
    <w:rsid w:val="005A48D0"/>
    <w:rsid w:val="005B5893"/>
    <w:rsid w:val="006F655C"/>
    <w:rsid w:val="0073729F"/>
    <w:rsid w:val="0079695E"/>
    <w:rsid w:val="00854738"/>
    <w:rsid w:val="00910973"/>
    <w:rsid w:val="0091202D"/>
    <w:rsid w:val="009203C1"/>
    <w:rsid w:val="00925529"/>
    <w:rsid w:val="00926B29"/>
    <w:rsid w:val="009400AB"/>
    <w:rsid w:val="00941DCE"/>
    <w:rsid w:val="0098469E"/>
    <w:rsid w:val="009B1A08"/>
    <w:rsid w:val="00A214D5"/>
    <w:rsid w:val="00AA1D8D"/>
    <w:rsid w:val="00AC0C30"/>
    <w:rsid w:val="00B02067"/>
    <w:rsid w:val="00B22054"/>
    <w:rsid w:val="00B247A0"/>
    <w:rsid w:val="00B47730"/>
    <w:rsid w:val="00B51CD4"/>
    <w:rsid w:val="00B55012"/>
    <w:rsid w:val="00BF4081"/>
    <w:rsid w:val="00C213F1"/>
    <w:rsid w:val="00C62691"/>
    <w:rsid w:val="00CB0664"/>
    <w:rsid w:val="00CD1EB7"/>
    <w:rsid w:val="00CE24DF"/>
    <w:rsid w:val="00D06017"/>
    <w:rsid w:val="00D43118"/>
    <w:rsid w:val="00D736B7"/>
    <w:rsid w:val="00DD1E13"/>
    <w:rsid w:val="00E00148"/>
    <w:rsid w:val="00E31074"/>
    <w:rsid w:val="00E34176"/>
    <w:rsid w:val="00E3729A"/>
    <w:rsid w:val="00EA744D"/>
    <w:rsid w:val="00EC7B0D"/>
    <w:rsid w:val="00F127BE"/>
    <w:rsid w:val="00F70457"/>
    <w:rsid w:val="00FA3CB5"/>
    <w:rsid w:val="00FA4766"/>
    <w:rsid w:val="00FC08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2D1E21F-274A-45B5-B38A-6E4F7421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4E4C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6FEFE1-F3E0-425B-BD3D-7C1A86951A7F}"/>
</file>

<file path=customXml/itemProps3.xml><?xml version="1.0" encoding="utf-8"?>
<ds:datastoreItem xmlns:ds="http://schemas.openxmlformats.org/officeDocument/2006/customXml" ds:itemID="{4E385F75-5697-4770-9B09-9B8EB9D6C8A3}"/>
</file>

<file path=customXml/itemProps4.xml><?xml version="1.0" encoding="utf-8"?>
<ds:datastoreItem xmlns:ds="http://schemas.openxmlformats.org/officeDocument/2006/customXml" ds:itemID="{6D9AA61E-B803-4074-A86E-2A11976D612D}"/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DEMOULIN Adeline</cp:lastModifiedBy>
  <cp:revision>61</cp:revision>
  <dcterms:created xsi:type="dcterms:W3CDTF">2013-12-23T23:15:00Z</dcterms:created>
  <dcterms:modified xsi:type="dcterms:W3CDTF">2026-02-24T09:27:00Z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</Properties>
</file>